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3665359" name="cc2e97e0-2e6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027433" name="cc2e97e0-2e6b-11f1-ab5e-7feb00f8340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9635241" name="d1a20270-2e6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539423" name="d1a20270-2e6b-11f1-ab5e-7feb00f8340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3481107" name="e5a94490-2e6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90759" name="e5a94490-2e6b-11f1-ab5e-7feb00f8340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2000780" name="eceb2d90-2e6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728723" name="eceb2d90-2e6b-11f1-ab5e-7feb00f8340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4173767" name="02b10fa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038266" name="02b10fa0-2e6c-11f1-ab5e-7feb00f8340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592040" name="073426c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70815" name="073426c0-2e6c-11f1-ab5e-7feb00f8340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134885" name="1c5c694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876018" name="1c5c6940-2e6c-11f1-ab5e-7feb00f8340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0354821" name="1ff101b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864732" name="1ff101b0-2e6c-11f1-ab5e-7feb00f8340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2724365" name="34a1f15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417423" name="34a1f150-2e6c-11f1-ab5e-7feb00f8340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6054356" name="38e9d43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466746" name="38e9d430-2e6c-11f1-ab5e-7feb00f8340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4807697" name="21be5cc0-2e6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529875" name="21be5cc0-2e6e-11f1-ab5e-7feb00f8340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3302864" name="282ca210-2e6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903605" name="282ca210-2e6e-11f1-ab5e-7feb00f8340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646445" name="03b299c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885225" name="03b299c0-2e6f-11f1-ab5e-7feb00f8340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8198336" name="086a7c8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88279" name="086a7c80-2e6f-11f1-ab5e-7feb00f8340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8408468" name="22de2f3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62892" name="22de2f30-2e6f-11f1-ab5e-7feb00f8340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4432281" name="273cf57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74378" name="273cf570-2e6f-11f1-ab5e-7feb00f8340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4912165" name="4434e20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66102" name="4434e200-2e6f-11f1-ab5e-7feb00f8340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803263" name="4752c3d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88440" name="4752c3d0-2e6f-11f1-ab5e-7feb00f8340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5357308" name="54e57f1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447590" name="54e57f10-2e6f-11f1-ab5e-7feb00f8340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9091692" name="5ee612e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795713" name="5ee612e0-2e6f-11f1-ab5e-7feb00f8340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4053285" name="6d9b7c3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453036" name="6d9b7c30-2e6f-11f1-ab5e-7feb00f8340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5235498" name="7137b5c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359064" name="7137b5c0-2e6f-11f1-ab5e-7feb00f8340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Nebenstube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3116268" name="d0bf46c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557908" name="d0bf46c0-2e6f-11f1-ab5e-7feb00f8340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7908474" name="d503ce4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098746" name="d503ce40-2e6f-11f1-ab5e-7feb00f8340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9690320" name="f61820e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03980" name="f61820e0-2e6f-11f1-ab5e-7feb00f8340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2122775" name="9f2939d0-2e70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13516" name="9f2939d0-2e70-11f1-ab5e-7feb00f8340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5864598" name="d03eba3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472436" name="d03eba30-2e71-11f1-ab5e-7feb00f8340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2042196" name="d47781e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40081" name="d47781e0-2e71-11f1-ab5e-7feb00f8340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7100793" name="e85a250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055969" name="e85a2500-2e71-11f1-ab5e-7feb00f8340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4849314" name="eebf69a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303493" name="eebf69a0-2e71-11f1-ab5e-7feb00f8340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5238783" name="015875c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292558" name="015875c0-2e72-11f1-ab5e-7feb00f8340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4466990" name="0a0f4b8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274776" name="0a0f4b80-2e72-11f1-ab5e-7feb00f8340d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7645926" name="5bb8242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017696" name="5bb82420-2e72-11f1-ab5e-7feb00f8340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8738727" name="643dfed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102602" name="643dfed0-2e72-11f1-ab5e-7feb00f8340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/ Küche rechts </w:t>
            </w:r>
          </w:p>
          <w:p>
            <w:pPr>
              <w:spacing w:before="0" w:after="0"/>
            </w:pPr>
            <w:r>
              <w:t>EG-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8068414" name="1c2a318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183764" name="1c2a3180-2e73-11f1-ab5e-7feb00f8340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439965" name="219d9c1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603679" name="219d9c10-2e73-11f1-ab5e-7feb00f8340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2314640" name="36a3feb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441608" name="36a3feb0-2e73-11f1-ab5e-7feb00f8340d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5243013" name="4b019e3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412288" name="4b019e30-2e73-11f1-ab5e-7feb00f8340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7170620" name="a9e62de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258467" name="a9e62de0-2e72-11f1-ab5e-7feb00f8340d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6327129" name="68723d3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275886" name="68723d30-2e73-11f1-ab5e-7feb00f8340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6679265" name="7627c2b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38689" name="7627c2b0-2e73-11f1-ab5e-7feb00f8340d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315548" name="7aa5d0c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104611" name="7aa5d0c0-2e73-11f1-ab5e-7feb00f8340d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8938356" name="431a7f10-2e74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894910" name="431a7f10-2e74-11f1-ab5e-7feb00f8340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788859" name="98aacb10-2e74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788551" name="98aacb10-2e74-11f1-ab5e-7feb00f8340d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2796403" name="172d92b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925822" name="172d92b0-2e75-11f1-ab5e-7feb00f8340d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4334799" name="19d8b58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071948" name="19d8b580-2e75-11f1-ab5e-7feb00f8340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3330484" name="64a8c73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465687" name="64a8c730-2e75-11f1-ab5e-7feb00f8340d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5385151" name="6974ce3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541734" name="6974ce30-2e75-11f1-ab5e-7feb00f8340d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/ Bad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0708823" name="7c71300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008317" name="7c713000-2e75-11f1-ab5e-7feb00f8340d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5110595" name="86b9c95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350314" name="86b9c950-2e75-11f1-ab5e-7feb00f8340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1310938" name="6b385ab0-2e76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008904" name="6b385ab0-2e76-11f1-ab5e-7feb00f8340d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2850371" name="6ebb8e00-2e76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545346" name="6ebb8e00-2e76-11f1-ab5e-7feb00f8340d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rechts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013835" name="15ec754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917763" name="15ec7540-2e77-11f1-ab5e-7feb00f8340d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6954397" name="1b77d4a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466827" name="1b77d4a0-2e77-11f1-ab5e-7feb00f8340d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rechts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867736" name="319b18f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611475" name="319b18f0-2e77-11f1-ab5e-7feb00f8340d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4363462" name="37df8f2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180619" name="37df8f20-2e77-11f1-ab5e-7feb00f8340d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rechts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6081794" name="454f591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998722" name="454f5910-2e77-11f1-ab5e-7feb00f8340d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010888" name="4a0280e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594898" name="4a0280e0-2e77-11f1-ab5e-7feb00f8340d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7759408" name="558fa82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114983" name="558fa820-2e77-11f1-ab5e-7feb00f8340d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3706857" name="5b10ce5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325164" name="5b10ce50-2e77-11f1-ab5e-7feb00f8340d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0084704" name="22237ba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298996" name="22237ba0-2e78-11f1-ab5e-7feb00f8340d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9130284" name="250d552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847423" name="250d5520-2e78-11f1-ab5e-7feb00f8340d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6150200" name="5e8d7c8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559772" name="5e8d7c80-2e78-11f1-ab5e-7feb00f8340d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5315441" name="7121f4c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691848" name="7121f4c0-2e78-11f1-ab5e-7feb00f8340d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7356603" name="7df1ae2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807582" name="7df1ae20-2e78-11f1-ab5e-7feb00f8340d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6750071" name="83ed0d6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074412" name="83ed0d60-2e78-11f1-ab5e-7feb00f8340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8875863" name="500ac68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781427" name="500ac680-2e79-11f1-ab5e-7feb00f8340d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1926146" name="545bf83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823230" name="545bf830-2e79-11f1-ab5e-7feb00f8340d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2761243" name="667721c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377360" name="667721c0-2e79-11f1-ab5e-7feb00f8340d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8635480" name="6ca6b06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392588" name="6ca6b060-2e79-11f1-ab5e-7feb00f8340d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4451077" name="8c4d423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693144" name="8c4d4230-2e79-11f1-ab5e-7feb00f8340d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2874981" name="9162ae4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584166" name="9162ae40-2e79-11f1-ab5e-7feb00f8340d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9132665" name="a4129dc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704482" name="a4129dc0-2e79-11f1-ab5e-7feb00f8340d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745406" name="aa75bf8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10029" name="aa75bf80-2e79-11f1-ab5e-7feb00f8340d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1498830" name="c97a931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805730" name="c97a9310-2e79-11f1-ab5e-7feb00f8340d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2684738" name="d1edf73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322515" name="d1edf730-2e79-11f1-ab5e-7feb00f8340d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rechts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4957315" name="d0faef30-2e7a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588790" name="d0faef30-2e7a-11f1-ab5e-7feb00f8340d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5248925" name="d9c76fd0-2e7a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854836" name="d9c76fd0-2e7a-11f1-ab5e-7feb00f8340d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Weinkeller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4221839" name="1214e390-2e7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010063" name="1214e390-2e7b-11f1-ab5e-7feb00f8340d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0954726" name="37e69730-2e7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324688" name="37e69730-2e7b-11f1-ab5e-7feb00f8340d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4564694" name="3c3402e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624698" name="3c3402e0-2e7c-11f1-ab5e-7feb00f8340d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0316456" name="4087f3b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250469" name="4087f3b0-2e7c-11f1-ab5e-7feb00f8340d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6970295" name="6e2be97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103114" name="6e2be970-2e7c-11f1-ab5e-7feb00f8340d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94718" name="71d62cc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94277" name="71d62cc0-2e7c-11f1-ab5e-7feb00f8340d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1028802" name="8a7aebd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376804" name="8a7aebd0-2e7c-11f1-ab5e-7feb00f8340d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642135" name="8df879d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07353" name="8df879d0-2e7c-11f1-ab5e-7feb00f8340d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2215815" name="9eb8ce5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874855" name="9eb8ce50-2e7c-11f1-ab5e-7feb00f8340d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1376730" name="a2e030e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989074" name="a2e030e0-2e7c-11f1-ab5e-7feb00f8340d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004362" name="3edaea8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555766" name="3edaea80-2e7d-11f1-ab5e-7feb00f8340d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9441315" name="65817a5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591879" name="65817a50-2e7d-11f1-ab5e-7feb00f8340d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631762" name="74433fb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317987" name="74433fb0-2e7d-11f1-ab5e-7feb00f8340d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8147882" name="8f70a57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860176" name="8f70a570-2e7d-11f1-ab5e-7feb00f8340d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2874785" name="0c59451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811897" name="0c594510-2e7e-11f1-ab5e-7feb00f8340d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8410117" name="1363f17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131262" name="1363f170-2e7e-11f1-ab5e-7feb00f8340d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6264125" name="3ec23cf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51398" name="3ec23cf0-2e7e-11f1-ab5e-7feb00f8340d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4364996" name="1349bd40-2e7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756500" name="1349bd40-2e7f-11f1-ab5e-7feb00f8340d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057261" name="572b79a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689027" name="572b79a0-2e7e-11f1-ab5e-7feb00f8340d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5808570" name="1e426cb0-2e7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778406" name="1e426cb0-2e7f-11f1-ab5e-7feb00f8340d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0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Ottenbacherstrasse 68, 8909 Affoltern am Albis</w:t>
          </w:r>
        </w:p>
        <w:p>
          <w:pPr>
            <w:spacing w:before="0" w:after="0"/>
          </w:pPr>
          <w:r>
            <w:t>831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footer.xml" Type="http://schemas.openxmlformats.org/officeDocument/2006/relationships/footer" Id="rId10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