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Maienholz 10, 5018 Erlinsbach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631205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908036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