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6334447" name="23b393b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910612" name="23b393b0-2c16-11f1-b6e1-9dc360cfc4d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4220138" name="295fe89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590226" name="295fe890-2c16-11f1-b6e1-9dc360cfc4d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7186830" name="3ff7999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706697" name="3ff79990-2c16-11f1-b6e1-9dc360cfc4d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5083197" name="456dea5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942350" name="456dea50-2c16-11f1-b6e1-9dc360cfc4d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9986030" name="51ea057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819099" name="51ea0570-2c16-11f1-b6e1-9dc360cfc4d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6728646" name="572d866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041059" name="572d8660-2c16-11f1-b6e1-9dc360cfc4d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6565222" name="65b724c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477852" name="65b724c0-2c16-11f1-b6e1-9dc360cfc4d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844110" name="6d02f8d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062901" name="6d02f8d0-2c16-11f1-b6e1-9dc360cfc4d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859963" name="8cae1e8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428581" name="8cae1e80-2c16-11f1-b6e1-9dc360cfc4d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583320" name="922de52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010194" name="922de520-2c16-11f1-b6e1-9dc360cfc4d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Esszimmer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995642" name="ad2c99c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164220" name="ad2c99c0-2c16-11f1-b6e1-9dc360cfc4d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831550" name="b310043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695907" name="b3100430-2c16-11f1-b6e1-9dc360cfc4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Esszimmer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1313831" name="cba2c1e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333343" name="cba2c1e0-2c16-11f1-b6e1-9dc360cfc4d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41561" name="cf562cf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795535" name="cf562cf0-2c16-11f1-b6e1-9dc360cfc4d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710415" name="1b9119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434800" name="1b911940-2c17-11f1-b6e1-9dc360cfc4d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285439" name="21a35be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729389" name="21a35be0-2c17-11f1-b6e1-9dc360cfc4d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057338" name="c78afa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720188" name="c78afa40-2c17-11f1-b6e1-9dc360cfc4d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648838" name="cec801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496227" name="cec80140-2c17-11f1-b6e1-9dc360cfc4d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082557" name="e84baea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617961" name="e84baea0-2c17-11f1-b6e1-9dc360cfc4d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1057511" name="ed452e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89376" name="ed452e40-2c17-11f1-b6e1-9dc360cfc4d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0252972" name="fca8b1e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523004" name="fca8b1e0-2c17-11f1-b6e1-9dc360cfc4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7390430" name="008a0ac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399410" name="008a0ac0-2c18-11f1-b6e1-9dc360cfc4d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513452" name="bc0f42b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014533" name="bc0f42b0-2c18-11f1-b6e1-9dc360cfc4d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8469102" name="c0c37bf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641028" name="c0c37bf0-2c18-11f1-b6e1-9dc360cfc4d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115429" name="d7191ae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292584" name="d7191ae0-2c18-11f1-b6e1-9dc360cfc4d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620769" name="dc297de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637944" name="dc297de0-2c18-11f1-b6e1-9dc360cfc4d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403031" name="f60cb06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87240" name="f60cb060-2c18-11f1-b6e1-9dc360cfc4d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1101" name="fc64d5a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02333" name="fc64d5a0-2c18-11f1-b6e1-9dc360cfc4d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072068" name="d772257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228817" name="d7722570-2c1a-11f1-b6e1-9dc360cfc4d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3906034" name="dd5d7f2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885837" name="dd5d7f20-2c1a-11f1-b6e1-9dc360cfc4d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433867" name="f14ddde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978914" name="f14ddde0-2c1a-11f1-b6e1-9dc360cfc4d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503136" name="f7e507f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243302" name="f7e507f0-2c1a-11f1-b6e1-9dc360cfc4d1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374741" name="2be9876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25622" name="2be98760-2c1b-11f1-b6e1-9dc360cfc4d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1353078" name="3a4474a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324579" name="3a4474a0-2c1b-11f1-b6e1-9dc360cfc4d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60104" name="4b6e395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698478" name="4b6e3950-2c1b-11f1-b6e1-9dc360cfc4d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7668133" name="4f39240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228246" name="4f392400-2c1b-11f1-b6e1-9dc360cfc4d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647897" name="8e06905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569500" name="8e069050-2c1b-11f1-b6e1-9dc360cfc4d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571923" name="93c8901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164036" name="93c89010-2c1b-11f1-b6e1-9dc360cfc4d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Hobyraum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3793182" name="15d6abe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961454" name="15d6abe0-2c1d-11f1-b6e1-9dc360cfc4d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299515" name="195fab9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659037" name="195fab90-2c1d-11f1-b6e1-9dc360cfc4d1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Hobyraum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0864001" name="5f59a42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289621" name="5f59a420-2c1d-11f1-b6e1-9dc360cfc4d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288369" name="6476d86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680598" name="6476d860-2c1d-11f1-b6e1-9dc360cfc4d1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210161" name="76abaf0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003282" name="76abaf00-2c1e-11f1-b6e1-9dc360cfc4d1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797059" name="7c6d60a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387045" name="7c6d60a0-2c1e-11f1-b6e1-9dc360cfc4d1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213107" name="8cc99c2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280188" name="8cc99c20-2c1e-11f1-b6e1-9dc360cfc4d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893435" name="9170b60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685016" name="9170b600-2c1e-11f1-b6e1-9dc360cfc4d1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5100278" name="0e81771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358128" name="0e817710-2c1f-11f1-b6e1-9dc360cfc4d1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0936898" name="1703cf5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113939" name="1703cf50-2c1f-11f1-b6e1-9dc360cfc4d1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786243" name="4df07a9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645461" name="4df07a90-2c1f-11f1-b6e1-9dc360cfc4d1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3503711" name="51bac90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354788" name="51bac900-2c1f-11f1-b6e1-9dc360cfc4d1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3876691" name="d28e858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61674" name="d28e8580-2c1f-11f1-b6e1-9dc360cfc4d1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6541468" name="d56ec21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850884" name="d56ec210-2c1f-11f1-b6e1-9dc360cfc4d1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342394" name="ed8c01a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554159" name="ed8c01a0-2c1f-11f1-b6e1-9dc360cfc4d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984841" name="fe91757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469741" name="fe917570-2c1f-11f1-b6e1-9dc360cfc4d1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5571586" name="fdc52f5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659469" name="fdc52f50-2c20-11f1-b6e1-9dc360cfc4d1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818842" name="029a5e1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797778" name="029a5e10-2c21-11f1-b6e1-9dc360cfc4d1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942803" name="114d566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12291" name="114d5660-2c21-11f1-b6e1-9dc360cfc4d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237931" name="16b3055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29440" name="16b30550-2c21-11f1-b6e1-9dc360cfc4d1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181965" name="27c0dd9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009358" name="27c0dd90-2c21-11f1-b6e1-9dc360cfc4d1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2868837" name="2bd0c08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423887" name="2bd0c080-2c21-11f1-b6e1-9dc360cfc4d1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Maienholz 10, 5018 Erlinsbach</w:t>
          </w:r>
        </w:p>
        <w:p>
          <w:pPr>
            <w:spacing w:before="0" w:after="0"/>
          </w:pPr>
          <w:r>
            <w:t>749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