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Strick 30, 9466 Sennwald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561283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098957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