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544382" name="418a70e0-eaca-11ef-a627-1f0ea49036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17754" name="418a70e0-eaca-11ef-a627-1f0ea49036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710169" name="482d81d0-eaca-11ef-984c-7d9d0eb90d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59929" name="482d81d0-eaca-11ef-984c-7d9d0eb90df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828278" name="539c4ba0-eaca-11ef-ae41-43f412e9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741958" name="539c4ba0-eaca-11ef-ae41-43f412e9080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959193" name="5b946540-eaca-11ef-91d5-679f8285f3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30461" name="5b946540-eaca-11ef-91d5-679f8285f3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07669" name="659d5d80-eaca-11ef-aaf9-ad5c3a0ab5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584345" name="659d5d80-eaca-11ef-aaf9-ad5c3a0ab5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68777" name="6a2aadd0-eaca-11ef-a3c5-8b387fbde0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14598" name="6a2aadd0-eaca-11ef-a3c5-8b387fbde06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832993" name="7f0879d0-eaca-11ef-865d-5b2c97e89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821064" name="7f0879d0-eaca-11ef-865d-5b2c97e89d1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495437" name="87f15c10-eaca-11ef-a2c6-7b6498374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866286" name="87f15c10-eaca-11ef-a2c6-7b6498374d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616935" name="bda1ddd0-eaca-11ef-b0b6-57498f8b44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184551" name="bda1ddd0-eaca-11ef-b0b6-57498f8b448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273835" name="c1c4ac80-eaca-11ef-b802-39f7fe283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95663" name="c1c4ac80-eaca-11ef-b802-39f7fe2837e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5856982" name="d0c353d0-eaca-11ef-8f7f-3987ccbf2d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677083" name="d0c353d0-eaca-11ef-8f7f-3987ccbf2d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03251" name="d5b3d2c0-eaca-11ef-9192-73b82a3edc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430317" name="d5b3d2c0-eaca-11ef-9192-73b82a3edc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959066" name="065ca410-eacb-11ef-829c-f1dee514f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097869" name="065ca410-eacb-11ef-829c-f1dee514fd0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968969" name="0f010340-eacb-11ef-a37c-7d5ecd781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609459" name="0f010340-eacb-11ef-a37c-7d5ecd78181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507859" name="1bde5130-eacb-11ef-99c1-f7d8dd4ee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442043" name="1bde5130-eacb-11ef-99c1-f7d8dd4ee99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235729" name="212de010-eacb-11ef-a12c-5513274055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710389" name="212de010-eacb-11ef-a12c-5513274055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337361" name="42abc9f0-eacb-11ef-8b61-813fa1897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76072" name="42abc9f0-eacb-11ef-8b61-813fa189764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19829" name="47736420-eacb-11ef-9358-219e8772c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079892" name="47736420-eacb-11ef-9358-219e8772c10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951790" name="44ab26f0-eacc-11ef-9e0b-95e5ca53c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93524" name="44ab26f0-eacc-11ef-9e0b-95e5ca53cdf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856726" name="49557520-eacc-11ef-864a-dbfe6c6e3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87137" name="49557520-eacc-11ef-864a-dbfe6c6e32a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Strick 30, 9466 Sennwald </w:t>
          </w:r>
        </w:p>
        <w:p>
          <w:pPr>
            <w:spacing w:before="0" w:after="0"/>
          </w:pPr>
          <w:r>
            <w:t>176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