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Ferdinand-Hodler-Strasse 41, 8049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082946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58823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