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52215510" name="4a1664e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472629" name="4a1664e0-2cf4-11f1-9746-e5c53fcc5c83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37812" name="4fe9a2b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263772" name="4fe9a2b0-2cf4-11f1-9746-e5c53fcc5c83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0584635" name="9ccb565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4182" name="9ccb5650-2cf4-11f1-9746-e5c53fcc5c83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7487058" name="a0c1219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940316" name="a0c12190-2cf4-11f1-9746-e5c53fcc5c8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76939355" name="af7b45d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0644944" name="af7b45d0-2cf4-11f1-9746-e5c53fcc5c8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97182720" name="b2fdb5d0-2cf4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4617981" name="b2fdb5d0-2cf4-11f1-9746-e5c53fcc5c83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46528628" name="10b8209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7500615" name="10b82090-2cf8-11f1-9746-e5c53fcc5c83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4168673" name="14f4dfe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46040" name="14f4dfe0-2cf8-11f1-9746-e5c53fcc5c83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0028951" name="294008d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3502087" name="294008d0-2cf8-11f1-9746-e5c53fcc5c83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3441040" name="2f68b9a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5351178" name="2f68b9a0-2cf8-11f1-9746-e5c53fcc5c83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320186" name="42cf9d1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6139574" name="42cf9d10-2cf8-11f1-9746-e5c53fcc5c83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3500772" name="47d1a83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1417648" name="47d1a830-2cf8-11f1-9746-e5c53fcc5c83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/ Dusche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0234605" name="552a8ec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9658133" name="552a8ec0-2cf8-11f1-9746-e5c53fcc5c83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7572718" name="5d64ba7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6728768" name="5d64ba70-2cf8-11f1-9746-e5c53fcc5c83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08074277" name="a194a16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6122345" name="a194a160-2cf8-11f1-9746-e5c53fcc5c8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07151391" name="a561aef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0911495" name="a561aef0-2cf8-11f1-9746-e5c53fcc5c83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9123636" name="b7c7c43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5835776" name="b7c7c430-2cf8-11f1-9746-e5c53fcc5c8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23511559" name="bb8ede50-2cf8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2745275" name="bb8ede50-2cf8-11f1-9746-e5c53fcc5c83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5896538" name="6b1a4a8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194850" name="6b1a4a80-2cf9-11f1-9746-e5c53fcc5c83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94869432" name="7106b5a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8133308" name="7106b5a0-2cf9-11f1-9746-e5c53fcc5c83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3511413" name="837a868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60022" name="837a8680-2cf9-11f1-9746-e5c53fcc5c8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1349961" name="8a0358b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317100" name="8a0358b0-2cf9-11f1-9746-e5c53fcc5c83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16123347" name="9c5b3d2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6761101" name="9c5b3d20-2cf9-11f1-9746-e5c53fcc5c8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388086" name="a0602390-2cf9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2997799" name="a0602390-2cf9-11f1-9746-e5c53fcc5c83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494248" name="06c3d6e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5261359" name="06c3d6e0-2cfa-11f1-9746-e5c53fcc5c8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0109925" name="0b53230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167905" name="0b532300-2cfa-11f1-9746-e5c53fcc5c8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3444379" name="93f5ed5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2020225" name="93f5ed50-2cfa-11f1-9746-e5c53fcc5c83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9687299" name="9773a26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070043" name="9773a260-2cfa-11f1-9746-e5c53fcc5c8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1.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2504955" name="ab33a25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619120" name="ab33a250-2cfa-11f1-9746-e5c53fcc5c8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1859085" name="c2e59cf0-2cfa-11f1-9746-e5c53fcc5c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9740546" name="c2e59cf0-2cfa-11f1-9746-e5c53fcc5c83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WHG. Ferdinand-Hodler-Strasse 41, 8049 Zürich</w:t>
          </w:r>
        </w:p>
        <w:p>
          <w:pPr>
            <w:spacing w:before="0" w:after="0"/>
          </w:pPr>
          <w:r>
            <w:t>827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p="http://schemas.openxmlformats.org/drawingml/2006/wordprocessingDrawing" xmlns:r="http://schemas.openxmlformats.org/officeDocument/2006/relationships" xmlns:a="http://schemas.openxmlformats.org/drawingml/2006/main" xmlns:wp14="http://schemas.microsoft.com/office/word/2010/wordprocessingDrawing" xmlns:m="http://schemas.openxmlformats.org/officeDocument/2006/math" xmlns:w14="http://schemas.microsoft.com/office/word/2010/wordml" xmlns:mc="http://schemas.openxmlformats.org/markup-compatibility/2006" xmlns:w15="http://schemas.microsoft.com/office/word/2012/wordml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footer.xml" Type="http://schemas.openxmlformats.org/officeDocument/2006/relationships/footer" Id="rId3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