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 Via Patocchi 94, 6644 Orselina,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39766173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5670549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