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 Via Patocchi 94, 6644 Orselina, Schweiz</w:t>
          </w:r>
        </w:p>
        <w:p>
          <w:pPr>
            <w:spacing w:before="0" w:after="0"/>
          </w:pPr>
          <w:r>
            <w:t>819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