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7772667" name="a949268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077530" name="a9492680-2cf1-11f1-acaa-a59ec85b4a9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9543754" name="adc4275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6186506" name="adc42750-2cf1-11f1-acaa-a59ec85b4a9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6818536" name="e6a130e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6848756" name="e6a130e0-2cf1-11f1-acaa-a59ec85b4a9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7051855" name="f5335ac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1227328" name="f5335ac0-2cf1-11f1-acaa-a59ec85b4a9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2744787" name="0ec9ccd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8499332" name="0ec9ccd0-2cf2-11f1-acaa-a59ec85b4a9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5753787" name="15eae76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0086815" name="15eae760-2cf2-11f1-acaa-a59ec85b4a9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9456562" name="2cf61ab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7681652" name="2cf61ab0-2cf2-11f1-acaa-a59ec85b4a9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4831879" name="3568e29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0510975" name="3568e290-2cf2-11f1-acaa-a59ec85b4a9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6857199" name="69aa43f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026509" name="69aa43f0-2cf2-11f1-acaa-a59ec85b4a9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1315842" name="5de9146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3046929" name="5de91460-2cf2-11f1-acaa-a59ec85b4a9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8178140" name="7afbdbf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3524269" name="7afbdbf0-2cf2-11f1-acaa-a59ec85b4a9f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7870307" name="82593c3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0654236" name="82593c30-2cf2-11f1-acaa-a59ec85b4a9f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0258517" name="8e406a5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934231" name="8e406a50-2cf2-11f1-acaa-a59ec85b4a9f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3615341" name="94eb919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101987" name="94eb9190-2cf2-11f1-acaa-a59ec85b4a9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1127921" name="b7444b1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959781" name="b7444b10-2cf2-11f1-acaa-a59ec85b4a9f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1808445" name="c456168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7936931" name="c4561680-2cf2-11f1-acaa-a59ec85b4a9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5668964" name="d2d099b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0962648" name="d2d099b0-2cf2-11f1-acaa-a59ec85b4a9f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4622771" name="dce7c2c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4687928" name="dce7c2c0-2cf2-11f1-acaa-a59ec85b4a9f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8996340" name="f8c824d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249872" name="f8c824d0-2cf2-11f1-acaa-a59ec85b4a9f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16643707" name="fd2d2ca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369503" name="fd2d2ca0-2cf2-11f1-acaa-a59ec85b4a9f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