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 Via Patocchi 94, 6644 Orselina,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984842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50141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