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1473926" name="a9492680-2cf1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7675194" name="a9492680-2cf1-11f1-acaa-a59ec85b4a9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80814213" name="adc42750-2cf1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1867938" name="adc42750-2cf1-11f1-acaa-a59ec85b4a9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46375267" name="e6a130e0-2cf1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9154999" name="e6a130e0-2cf1-11f1-acaa-a59ec85b4a9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0125613" name="f5335ac0-2cf1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1078731" name="f5335ac0-2cf1-11f1-acaa-a59ec85b4a9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4174345" name="0ec9ccd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7867814" name="0ec9ccd0-2cf2-11f1-acaa-a59ec85b4a9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79470354" name="15eae76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0521846" name="15eae760-2cf2-11f1-acaa-a59ec85b4a9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2495379" name="2cf61ab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2165389" name="2cf61ab0-2cf2-11f1-acaa-a59ec85b4a9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9401137" name="3568e29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7782861" name="3568e290-2cf2-11f1-acaa-a59ec85b4a9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59069274" name="69aa43f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8416940" name="69aa43f0-2cf2-11f1-acaa-a59ec85b4a9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84713685" name="5de9146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27627" name="5de91460-2cf2-11f1-acaa-a59ec85b4a9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6446969" name="7afbdbf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3256118" name="7afbdbf0-2cf2-11f1-acaa-a59ec85b4a9f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31725" name="82593c3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0982897" name="82593c30-2cf2-11f1-acaa-a59ec85b4a9f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4920569" name="8e406a5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0625468" name="8e406a50-2cf2-11f1-acaa-a59ec85b4a9f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0201736" name="94eb919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8251958" name="94eb9190-2cf2-11f1-acaa-a59ec85b4a9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1851038" name="b7444b1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0830507" name="b7444b10-2cf2-11f1-acaa-a59ec85b4a9f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5648047" name="c456168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591131" name="c4561680-2cf2-11f1-acaa-a59ec85b4a9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79744333" name="d2d099b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6174700" name="d2d099b0-2cf2-11f1-acaa-a59ec85b4a9f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25178590" name="dce7c2c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7094523" name="dce7c2c0-2cf2-11f1-acaa-a59ec85b4a9f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7680408" name="f8c824d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9771049" name="f8c824d0-2cf2-11f1-acaa-a59ec85b4a9f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4892001" name="fd2d2ca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4993729" name="fd2d2ca0-2cf2-11f1-acaa-a59ec85b4a9f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Via Patocchi 94, 6644 Orselina, Schweiz</w:t>
          </w:r>
        </w:p>
        <w:p>
          <w:pPr>
            <w:spacing w:before="0" w:after="0"/>
          </w:pPr>
          <w:r>
            <w:t>819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