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Via Campliun 7, Trun, Schweiz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825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79894228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2827396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