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Campliun 7, Trun, Schweiz </w:t>
          </w:r>
        </w:p>
        <w:p>
          <w:pPr>
            <w:spacing w:before="0" w:after="0"/>
          </w:pPr>
          <w:r>
            <w:t>825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