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798086" name="019d4de6-4664-74fb-a009-d156e63e58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147923" name="019d4de6-4664-74fb-a009-d156e63e58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1399614" name="019d4de9-91d1-7f10-b613-210bb66ff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673732" name="019d4de9-91d1-7f10-b613-210bb66ff1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diverse Fundorte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einglasige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080092" name="019d4dea-0355-7227-93ac-774db7464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995198" name="019d4dea-0355-7227-93ac-774db7464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5258467" name="019d4dea-69b1-7126-a679-b16a842304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725364" name="019d4dea-69b1-7126-a679-b16a8423046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543180" name="019d4ded-7efe-7bd8-ae06-8142dd5753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498449" name="019d4ded-7efe-7bd8-ae06-8142dd57531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5311003" name="019d4ded-99fc-7e22-ba0e-0fe8862860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096749" name="019d4ded-99fc-7e22-ba0e-0fe88628606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zu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8672631" name="019d4df2-c573-7834-8fef-f6a9045c3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765276" name="019d4df2-c573-7834-8fef-f6a9045c32f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1144480" name="019d4df2-d431-77d0-83a3-0e95116363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912170" name="019d4df2-d431-77d0-83a3-0e95116363e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8165777" name="019d4df8-6ad2-76c8-a618-ebc05b2f1e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757053" name="019d4df8-6ad2-76c8-a618-ebc05b2f1eb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1385508" name="019d4df8-7996-7b6f-9dad-efe76537c0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957430" name="019d4df8-7996-7b6f-9dad-efe76537c0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2906381" name="019d4df9-a93c-7bf6-a1c1-c30f102a6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670775" name="019d4df9-a93c-7bf6-a1c1-c30f102a60d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387589" name="019d4df9-bb1c-7f0d-95db-d8d3565003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634728" name="019d4df9-bb1c-7f0d-95db-d8d3565003c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5328424" name="019d4dfa-ad2d-7669-8d69-72df9ab4b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417723" name="019d4dfa-ad2d-7669-8d69-72df9ab4b58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273071" name="019d4dfa-c3e3-77a7-aea2-202bfc6c6e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23757" name="019d4dfa-c3e3-77a7-aea2-202bfc6c6e9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diverse Fundorte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zweifach verglaste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456335" name="019d4e01-f2ee-7d0d-b143-773823927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022217" name="019d4e01-f2ee-7d0d-b143-773823927b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2329359" name="019d4e02-2520-7763-ad6a-63641ac2c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075710" name="019d4e02-2520-7763-ad6a-63641ac2cb7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WC/Bad</w:t>
            </w:r>
          </w:p>
          <w:p>
            <w:pPr>
              <w:spacing w:before="0" w:after="0"/>
            </w:pPr>
            <w:r>
              <w:t>Zwischenstock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4542126" name="019d4e03-0111-7f03-9cfb-839bbd05f7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292720" name="019d4e03-0111-7f03-9cfb-839bbd05f7c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4915120" name="019d4e03-22ef-7681-8355-d39895fa15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9025840" name="019d4e03-22ef-7681-8355-d39895fa153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833558" name="019d4e0d-3fd7-7f84-a6eb-e567c875bf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566385" name="019d4e0d-3fd7-7f84-a6eb-e567c875bf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0163187" name="019d4e0d-edce-74a2-9290-a9755e9b7b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410666" name="019d4e0d-edce-74a2-9290-a9755e9b7b4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511626" name="019d4e17-84d1-7245-99af-ae7ade525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053506" name="019d4e17-84d1-7245-99af-ae7ade52562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348783" name="019d4e17-9fb3-7707-90dd-0e9f96d8b7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962928" name="019d4e17-9fb3-7707-90dd-0e9f96d8b77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Via Campliun 7, Trun, Schweiz </w:t>
          </w:r>
        </w:p>
        <w:p>
          <w:pPr>
            <w:spacing w:before="0" w:after="0"/>
          </w:pPr>
          <w:r>
            <w:t>825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