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Via Tuleu su, 7031 Laax,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830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06453229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1052885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