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0895153" name="019d4d28-3e44-78c9-87bb-cb15947b27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292120" name="019d4d28-3e44-78c9-87bb-cb15947b278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4676018" name="019d4d28-957d-70ba-8786-8d13770bc6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452973" name="019d4d28-957d-70ba-8786-8d13770bc67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4561542" name="019d4d29-3e83-7e39-9af2-f982df45fb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690569" name="019d4d29-3e83-7e39-9af2-f982df45fb4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220013" name="019d4d29-5b81-7b4e-9d3c-17074e55ea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530748" name="019d4d29-5b81-7b4e-9d3c-17074e55ea8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4653544" name="019d4d2a-19cc-77b7-97e9-9a94dddfd5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059689" name="019d4d2a-19cc-77b7-97e9-9a94dddfd5b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9909291" name="019d4d2a-34bb-79d6-a418-ab268ce139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844376" name="019d4d2a-34bb-79d6-a418-ab268ce1396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2558196" name="019d4d2a-e300-7e78-9266-b11fb2323f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608276" name="019d4d2a-e300-7e78-9266-b11fb2323f1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7390779" name="019d4d2b-0122-77eb-a154-2eb9a722bf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433572" name="019d4d2b-0122-77eb-a154-2eb9a722bfb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2121144" name="019d4d2b-7347-7a4a-941f-4abe3166d5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833693" name="019d4d2b-7347-7a4a-941f-4abe3166d5f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1842910" name="019d4d2c-1c83-785b-86fc-e93c65196f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220257" name="019d4d2c-1c83-785b-86fc-e93c65196fb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4771741" name="019d4d2c-c2d8-72df-82e4-2326cc7665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4309996" name="019d4d2c-c2d8-72df-82e4-2326cc76652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8356928" name="019d4d2d-0811-7f70-925a-00721d6e13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485092" name="019d4d2d-0811-7f70-925a-00721d6e139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obere Lage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4629746" name="019d4d2e-0f24-74a3-a2ea-2a78eb5572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6822591" name="019d4d2e-0f24-74a3-a2ea-2a78eb55729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1018002" name="019d4d2e-2b66-742d-91c7-346be733e6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88744" name="019d4d2e-2b66-742d-91c7-346be733e60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untere Lage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1900689" name="019d4d2e-9cb3-798e-a843-65e3908b77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475217" name="019d4d2e-9cb3-798e-a843-65e3908b776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3691589" name="019d4d2e-aa32-77f6-ae66-2b918d241f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047744" name="019d4d2e-aa32-77f6-ae66-2b918d241fe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untere Lage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6833072" name="019d4d2f-9dea-799b-a32f-bbc530a330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5552471" name="019d4d2f-9dea-799b-a32f-bbc530a3301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200996" name="019d4d2f-ba15-7ab5-8762-1eb6dc5501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3150309" name="019d4d2f-ba15-7ab5-8762-1eb6dc5501a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Rohrummantelung </w:t>
            </w:r>
          </w:p>
          <w:p>
            <w:pPr>
              <w:spacing w:before="0" w:after="0"/>
            </w:pPr>
            <w:r>
              <w:t>Kamin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9010374" name="019d4d33-53d6-70df-bf9a-d888ebbb02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1538599" name="019d4d33-53d6-70df-bf9a-d888ebbb02c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2872718" name="019d4d33-70a3-7196-80bf-96ff134c5e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500013" name="019d4d33-70a3-7196-80bf-96ff134c5eb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Tür zu Tankraum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0871191" name="019d4d38-5b0e-7185-84ba-cbb1336f3d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221492" name="019d4d38-5b0e-7185-84ba-cbb1336f3d1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1462927" name="019d4d38-a591-7b08-8e4b-85cf5e10e1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289373" name="019d4d38-a591-7b08-8e4b-85cf5e10e14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alte 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6224478" name="019d4d3b-65bd-7a25-b496-bb64b12797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504884" name="019d4d3b-65bd-7a25-b496-bb64b127974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4840859" name="019d4d3b-7dcd-7021-a440-9608ada591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137237" name="019d4d3b-7dcd-7021-a440-9608ada591ae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Fassaden </w:t>
            </w:r>
          </w:p>
          <w:p>
            <w:pPr>
              <w:spacing w:before="0" w:after="0"/>
            </w:pPr>
            <w:r>
              <w:t>UG-DG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3593879" name="019d4d40-c3b9-76b8-b267-edbf0f7387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224098" name="019d4d40-c3b9-76b8-b267-edbf0f7387f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200806" name="019d4d40-e401-788f-b67a-85b7fd7633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956841" name="019d4d40-e401-788f-b67a-85b7fd7633ee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Dachpappe</w:t>
            </w:r>
          </w:p>
          <w:p>
            <w:pPr>
              <w:spacing w:before="0" w:after="0"/>
            </w:pPr>
            <w:r>
              <w:t>Dichtung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3477606" name="019d4d42-a8bb-7a80-a286-d94f0ab18e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917279" name="019d4d42-a8bb-7a80-a286-d94f0ab18e0d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4416739" name="019d4d41-d006-78e5-bd99-6b6a039581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374289" name="019d4d41-d006-78e5-bd99-6b6a039581e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Via Tuleu su, 7031 Laax, Schweiz</w:t>
          </w:r>
        </w:p>
        <w:p>
          <w:pPr>
            <w:spacing w:before="0" w:after="0"/>
          </w:pPr>
          <w:r>
            <w:t>830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