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Juchstrasse 41, 9548 Matzingen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0170324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941614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