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3489484" name="81d5fd70-2847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281492" name="81d5fd70-2847-11f1-854f-b7d404d48e4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185765" name="87506ce0-2847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520182" name="87506ce0-2847-11f1-854f-b7d404d48e4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7660613" name="98525e40-2847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167923" name="98525e40-2847-11f1-854f-b7d404d48e4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3457212" name="9b55da40-2847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731431" name="9b55da40-2847-11f1-854f-b7d404d48e4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1604271" name="afa03fe0-2847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115689" name="afa03fe0-2847-11f1-854f-b7d404d48e4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3450028" name="b3312ed0-2847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617206" name="b3312ed0-2847-11f1-854f-b7d404d48e4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Schlafzimner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0367117" name="0be0e34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862051" name="0be0e340-2848-11f1-854f-b7d404d48e4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3900766" name="125d807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345342" name="125d8070-2848-11f1-854f-b7d404d48e4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Schlafzimner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2284896" name="26b7c49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422485" name="26b7c490-2848-11f1-854f-b7d404d48e4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7857039" name="2c37b24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348309" name="2c37b240-2848-11f1-854f-b7d404d48e4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9450198" name="955666e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066818" name="955666e0-2848-11f1-854f-b7d404d48e4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3496589" name="9dacf43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739361" name="9dacf430-2848-11f1-854f-b7d404d48e4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-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2512289" name="b2e2cb4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45193" name="b2e2cb40-2848-11f1-854f-b7d404d48e4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5126494" name="b7e39de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872276" name="b7e39de0-2848-11f1-854f-b7d404d48e4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0628963" name="c398bf8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683023" name="c398bf80-2848-11f1-854f-b7d404d48e4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2810239" name="c718224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370309" name="c7182240-2848-11f1-854f-b7d404d48e4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755845" name="6c09a0d0-2849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114278" name="6c09a0d0-2849-11f1-854f-b7d404d48e4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6479562" name="6f11b0b0-2849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363756" name="6f11b0b0-2849-11f1-854f-b7d404d48e4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9482663" name="7bc1d420-2849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081367" name="7bc1d420-2849-11f1-854f-b7d404d48e4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3484401" name="80481f90-2849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17402" name="80481f90-2849-11f1-854f-b7d404d48e4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8623857" name="8bad9a90-2849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429169" name="8bad9a90-2849-11f1-854f-b7d404d48e4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47526" name="91d057f0-2849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396947" name="91d057f0-2849-11f1-854f-b7d404d48e4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4541192" name="7159d68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083757" name="7159d680-284a-11f1-854f-b7d404d48e4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4829149" name="74b0c9b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084905" name="74b0c9b0-284a-11f1-854f-b7d404d48e4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9836381" name="86e065a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613981" name="86e065a0-284a-11f1-854f-b7d404d48e4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0940073" name="8bd0967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702326" name="8bd09670-284a-11f1-854f-b7d404d48e4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9447839" name="a39ccfd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949937" name="a39ccfd0-284a-11f1-854f-b7d404d48e4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6961731" name="a69660c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778389" name="a69660c0-284a-11f1-854f-b7d404d48e4c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8686737" name="b937f86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472742" name="b937f860-284a-11f1-854f-b7d404d48e4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4909098" name="bd91dca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323774" name="bd91dca0-284a-11f1-854f-b7d404d48e4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3488886" name="227aafc0-284b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598220" name="227aafc0-284b-11f1-854f-b7d404d48e4c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7465700" name="278853a0-284b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443804" name="278853a0-284b-11f1-854f-b7d404d48e4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Heizraum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6735784" name="67c5a3a0-284b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852018" name="67c5a3a0-284b-11f1-854f-b7d404d48e4c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1338338" name="6c1a57c0-284b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270797" name="6c1a57c0-284b-11f1-854f-b7d404d48e4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3164872" name="582f0ca0-284c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365232" name="582f0ca0-284c-11f1-854f-b7d404d48e4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313281" name="5cd75f00-284c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36406" name="5cd75f00-284c-11f1-854f-b7d404d48e4c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803215" name="0f5927d0-284d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531984" name="0f5927d0-284d-11f1-854f-b7d404d48e4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6292269" name="126a1150-284d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833599" name="126a1150-284d-11f1-854f-b7d404d48e4c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492291" name="630c2850-284d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6793" name="630c2850-284d-11f1-854f-b7d404d48e4c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4610592" name="68348020-284d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0767858" name="68348020-284d-11f1-854f-b7d404d48e4c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Juchstrasse 41, 9548 Matzingen</w:t>
          </w:r>
        </w:p>
        <w:p>
          <w:pPr>
            <w:spacing w:before="0" w:after="0"/>
          </w:pPr>
          <w:r>
            <w:t>824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