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Maienholz 10, 5018 Erlinsbach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749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62491707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9634900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