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346022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52209" name="23b393b0-2c16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225964" name="295fe8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074933" name="295fe89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05010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845563" name="3ff79990-2c16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650902" name="456dea5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2276" name="456dea50-2c16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425469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932360" name="51ea0570-2c16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096612" name="572d866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27641" name="572d8660-2c16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628589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49749" name="65b724c0-2c16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429693" name="6d02f8d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056579" name="6d02f8d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327914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985367" name="8cae1e80-2c16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896062" name="922de52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347867" name="922de520-2c16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876592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0907" name="ad2c99c0-2c16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812605" name="b310043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40114" name="b3100430-2c16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113408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367259" name="cba2c1e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467883" name="cf562cf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33621" name="cf562cf0-2c16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462993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24522" name="1b911940-2c17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11027" name="21a35b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917839" name="21a35be0-2c17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15108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424252" name="c78afa40-2c17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993599" name="cec801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441052" name="cec80140-2c17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835765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262597" name="e84baea0-2c17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130297" name="ed452e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181605" name="ed452e40-2c17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550413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863821" name="fca8b1e0-2c17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311791" name="008a0ac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559580" name="008a0ac0-2c18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343476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961212" name="bc0f42b0-2c18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783920" name="c0c37bf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234581" name="c0c37bf0-2c18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329156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837447" name="d7191ae0-2c18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948947" name="dc297d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817280" name="dc297de0-2c18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265753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349047" name="f60cb060-2c18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405942" name="fc64d5a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647167" name="fc64d5a0-2c18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706149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041299" name="d7722570-2c1a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755428" name="dd5d7f2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029224" name="dd5d7f20-2c1a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416736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595498" name="f14ddde0-2c1a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113424" name="f7e507f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423768" name="f7e507f0-2c1a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17820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972479" name="2be98760-2c1b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821054" name="3a4474a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560754" name="3a4474a0-2c1b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956534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22577" name="4b6e3950-2c1b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209281" name="4f39240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12531" name="4f392400-2c1b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00617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459781" name="8e069050-2c1b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295007" name="93c8901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587699" name="93c89010-2c1b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31708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781938" name="15d6abe0-2c1d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454416" name="195fab9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506235" name="195fab90-2c1d-11f1-b6e1-9dc360cfc4d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929820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461065" name="5f59a420-2c1d-11f1-b6e1-9dc360cfc4d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272293" name="6476d86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443197" name="6476d860-2c1d-11f1-b6e1-9dc360cfc4d1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078596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980639" name="76abaf00-2c1e-11f1-b6e1-9dc360cfc4d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57350" name="7c6d60a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10356" name="7c6d60a0-2c1e-11f1-b6e1-9dc360cfc4d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380504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290841" name="8cc99c20-2c1e-11f1-b6e1-9dc360cfc4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342036" name="9170b6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288537" name="9170b600-2c1e-11f1-b6e1-9dc360cfc4d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84914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32243" name="0e817710-2c1f-11f1-b6e1-9dc360cfc4d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022701" name="1703cf5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042751" name="1703cf50-2c1f-11f1-b6e1-9dc360cfc4d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850963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923309" name="4df07a90-2c1f-11f1-b6e1-9dc360cfc4d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89933" name="51bac90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14668" name="51bac900-2c1f-11f1-b6e1-9dc360cfc4d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317979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834770" name="d28e8580-2c1f-11f1-b6e1-9dc360cfc4d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151058" name="d56ec2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94868" name="d56ec210-2c1f-11f1-b6e1-9dc360cfc4d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702420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298534" name="ed8c01a0-2c1f-11f1-b6e1-9dc360cfc4d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665624" name="fe91757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13651" name="fe917570-2c1f-11f1-b6e1-9dc360cfc4d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108488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91019" name="fdc52f50-2c20-11f1-b6e1-9dc360cfc4d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214082" name="029a5e1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090439" name="029a5e10-2c21-11f1-b6e1-9dc360cfc4d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976116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07408" name="114d5660-2c21-11f1-b6e1-9dc360cfc4d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850842" name="16b3055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46120" name="16b30550-2c21-11f1-b6e1-9dc360cfc4d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949684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342135" name="27c0dd90-2c21-11f1-b6e1-9dc360cfc4d1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13648" name="2bd0c08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122885" name="2bd0c080-2c21-11f1-b6e1-9dc360cfc4d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