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Bergblumenstrasse 42, 8408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04201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052204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