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3859755" name="a515c160-1e1c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466133" name="a515c160-1e1c-11f1-b2e4-6742d2fd725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8426720" name="a6e7e950-1e1c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041568" name="a6e7e950-1e1c-11f1-b2e4-6742d2fd725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4996114" name="b600f670-1e1c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32877" name="b600f670-1e1c-11f1-b2e4-6742d2fd725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7015554" name="be450d30-1e1c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73576" name="be450d30-1e1c-11f1-b2e4-6742d2fd725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0190504" name="cb8d51f0-1e1c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381658" name="cb8d51f0-1e1c-11f1-b2e4-6742d2fd725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2767457" name="d05c6630-1e1c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327361" name="d05c6630-1e1c-11f1-b2e4-6742d2fd725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1818849" name="ea1e7c20-1e1c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68512" name="ea1e7c20-1e1c-11f1-b2e4-6742d2fd725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6003167" name="ee393480-1e1c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99647" name="ee393480-1e1c-11f1-b2e4-6742d2fd725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7894648" name="0256e4d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029168" name="0256e4d0-1e1d-11f1-b2e4-6742d2fd725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0071653" name="069ccbe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555664" name="069ccbe0-1e1d-11f1-b2e4-6742d2fd725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Radiatirennischen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Korkdämmung </w:t>
            </w:r>
          </w:p>
          <w:p>
            <w:pPr>
              <w:spacing w:before="0" w:after="0"/>
            </w:pPr>
            <w:r>
              <w:t>Aussenwand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6628187" name="124d0b8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997514" name="124d0b80-1e1d-11f1-b2e4-6742d2fd725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0130785" name="16fd4d2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640140" name="16fd4d20-1e1d-11f1-b2e4-6742d2fd725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3297974" name="4836508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667005" name="48365080-1e1d-11f1-b2e4-6742d2fd725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0909533" name="4d52735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533163" name="4d527350-1e1d-11f1-b2e4-6742d2fd725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1830426" name="5ed94c2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31498" name="5ed94c20-1e1d-11f1-b2e4-6742d2fd725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8736317" name="616b8fc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275664" name="616b8fc0-1e1d-11f1-b2e4-6742d2fd725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9304650" name="673f42c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220519" name="673f42c0-1e1d-11f1-b2e4-6742d2fd725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1297173" name="6c5fd26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499331" name="6c5fd260-1e1d-11f1-b2e4-6742d2fd725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5433122" name="8bb3623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791135" name="8bb36230-1e1d-11f1-b2e4-6742d2fd725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4261925" name="90c2178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308125" name="90c21780-1e1d-11f1-b2e4-6742d2fd725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6119333" name="1be6d1c0-1e1e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657238" name="1be6d1c0-1e1e-11f1-b2e4-6742d2fd725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280114" name="1e46e1d0-1e1e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7684188" name="1e46e1d0-1e1e-11f1-b2e4-6742d2fd725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6874017" name="3cdec2c0-1e1e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545514" name="3cdec2c0-1e1e-11f1-b2e4-6742d2fd725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016705" name="3f743ab0-1e1e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786007" name="3f743ab0-1e1e-11f1-b2e4-6742d2fd725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3170945" name="019d48fe-83b7-79f2-95a1-daf3ab8c79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580086" name="019d48fe-83b7-79f2-95a1-daf3ab8c796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3047475" name="019d48fe-b618-704b-a6f1-671b35d7b5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816715" name="019d48fe-b618-704b-a6f1-671b35d7b5b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3556783" name="019d48ff-bbd2-70f7-9882-ec72934611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994032" name="019d48ff-bbd2-70f7-9882-ec729346114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0058424" name="019d48ff-db2b-77bb-bdd2-f3c0d43d14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042899" name="019d48ff-db2b-77bb-bdd2-f3c0d43d14e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0766755" name="019d4900-761c-7906-96e8-a3651af0e5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062834" name="019d4900-761c-7906-96e8-a3651af0e57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3417649" name="019d4900-a487-7142-b208-f702a4780c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010358" name="019d4900-a487-7142-b208-f702a4780c2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8464269" name="019d4901-1ba0-761a-b248-c7b7f8e34e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976726" name="019d4901-1ba0-761a-b248-c7b7f8e34e3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1172582" name="019d4901-378c-7f74-86ec-dc45e7e07d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753114" name="019d4901-378c-7f74-86ec-dc45e7e07d2f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Bergblumenstrasse 42, 8408 Winterthur</w:t>
          </w:r>
        </w:p>
        <w:p>
          <w:pPr>
            <w:spacing w:before="0" w:after="0"/>
          </w:pPr>
          <w:r>
            <w:t>779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