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Rainstrasse 47, 8712 Stäfa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944156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258537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