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724237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81318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767037" name="b48ccbc0-def3-11ef-80c8-71115c5c62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508725" name="b48ccbc0-def3-11ef-80c8-71115c5c62a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584020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846296" name="e61accf0-def3-11ef-8ed3-0fd4feac779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567432" name="ebc23fd0-def3-11ef-b2d5-b1c6e268cb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665826" name="ebc23fd0-def3-11ef-b2d5-b1c6e268cb9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489538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438848" name="36abccf0-def4-11ef-8abd-a577ba79df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713360" name="3ad29340-def4-11ef-9f8d-931ff2e43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719684" name="3ad29340-def4-11ef-9f8d-931ff2e4310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066250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038374" name="3bdcbad0-def5-11ef-89a5-0de271f5a9d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859603" name="408ad990-def5-11ef-ae7d-839baaac4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780270" name="408ad990-def5-11ef-ae7d-839baaac4c8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117763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917572" name="d4747350-def5-11ef-a5cf-b13706cca90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172733" name="dad439b0-def5-11ef-84a8-159d97cf0d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799045" name="dad439b0-def5-11ef-84a8-159d97cf0de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749753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080946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037054" name="fe3143d0-def5-11ef-a3ea-b7b891f0d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30112" name="fe3143d0-def5-11ef-a3ea-b7b891f0d8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671581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639154" name="0c333ba0-def6-11ef-8a44-07c337434da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597399" name="13598650-def6-11ef-9498-752d3542b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30303" name="13598650-def6-11ef-9498-752d3542bf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229980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663770" name="4b738e00-def6-11ef-bf54-e7a2db7a545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887477" name="5f487580-def6-11ef-8530-2574a813c4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348740" name="5f487580-def6-11ef-8530-2574a813c43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DG/ OG/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42060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05786" name="6c712450-def6-11ef-b00b-836edccb76a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572148" name="72f4ed70-def6-11ef-a85e-936682f7f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84978" name="72f4ed70-def6-11ef-a85e-936682f7f78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744771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776681" name="a891e730-def6-11ef-8fb9-dd214e1ad17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014852" name="add3ba70-def6-11ef-ac7a-43d4c9d044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696032" name="add3ba70-def6-11ef-ac7a-43d4c9d044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740674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5825" name="bb4977d0-def6-11ef-b572-6fcaa0280a6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516201" name="c876e190-def6-11ef-9cef-8517c5c1c4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198138" name="c876e190-def6-11ef-9cef-8517c5c1c4a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340367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152979" name="fb4f8b30-def6-11ef-b5b0-41808dbb399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876380" name="00da2740-def7-11ef-a2c3-1ba40f24b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35701" name="00da2740-def7-11ef-a2c3-1ba40f24b00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797792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58776" name="13794de0-def7-11ef-8f9f-cb986a6e0f6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720463" name="1889b0e0-def7-11ef-a585-2f958c229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948301" name="1889b0e0-def7-11ef-a585-2f958c229fe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312627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277877" name="2a90dd40-def7-11ef-810a-2d72afec5c1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757774" name="2fe5c350-def7-11ef-ad43-95d203fb1b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740957" name="2fe5c350-def7-11ef-ad43-95d203fb1ba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080315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614393" name="3e632cb0-def7-11ef-8149-077e077955c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19681" name="43d6e560-def7-11ef-9e24-152cfdcd9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399545" name="43d6e560-def7-11ef-9e24-152cfdcd99a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478388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50903" name="51f89a30-def7-11ef-b214-453c9129e81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874510" name="59d38ee0-def7-11ef-a459-21dc4f06c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861419" name="59d38ee0-def7-11ef-a459-21dc4f06c99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85912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481803" name="2d4f6b90-def8-11ef-a386-d1f24546bad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801691" name="317c4c60-def8-11ef-a904-db8093850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550345" name="317c4c60-def8-11ef-a904-db809385090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933930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522475" name="411add30-def8-11ef-8c9d-ddc1ed9502b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094769" name="4711a890-def8-11ef-8220-e15bf700d8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448816" name="4711a890-def8-11ef-8220-e15bf700d8c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675055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67691" name="5c756d70-def8-11ef-8373-131c9866b04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782652" name="5f9e4bc0-def8-11ef-ae4b-8d806597a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733215" name="5f9e4bc0-def8-11ef-ae4b-8d806597ad1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710524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653197" name="6980f750-def8-11ef-88b6-f5277097496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0095407" name="6e5e3c60-def8-11ef-944e-d3511c1d99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719282" name="6e5e3c60-def8-11ef-944e-d3511c1d99d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Dachgauben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4306091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19971" name="0be98110-def9-11ef-b523-8393ac890a2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946884" name="18f9ecf0-def9-11ef-b7af-911933b4b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648120" name="18f9ecf0-def9-11ef-b7af-911933b4bc16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239207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737026" name="d0acc020-def9-11ef-b6a3-cd7dcacc62b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33761" name="d56406a0-def9-11ef-99be-71f706ec91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983348" name="d56406a0-def9-11ef-99be-71f706ec914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160039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230597" name="17452620-defb-11ef-a4f2-a324635c59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187158" name="1c74f800-defb-11ef-a871-77f3f9669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247981" name="1c74f800-defb-11ef-a871-77f3f9669d0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161720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495803" name="3703acc0-defb-11ef-80e9-7dba5523e52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944195" name="41a9a850-defb-11ef-9155-fd5f5da5a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722226" name="41a9a850-defb-11ef-9155-fd5f5da5ad9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318322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209454" name="6c841dd0-defb-11ef-9d9b-dd6f05e621f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895447" name="70300ed0-defb-11ef-8f1c-cd86d0c2c6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915182" name="70300ed0-defb-11ef-8f1c-cd86d0c2c6e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