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Ferdinand-Hodler-Strasse 41, 8049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937051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8454894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