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811416" name="4a1664e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625966" name="4a1664e0-2cf4-11f1-9746-e5c53fcc5c8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990188" name="4fe9a2b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985282" name="4fe9a2b0-2cf4-11f1-9746-e5c53fcc5c8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393959" name="9ccb565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059302" name="9ccb5650-2cf4-11f1-9746-e5c53fcc5c8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001492" name="a0c1219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044446" name="a0c12190-2cf4-11f1-9746-e5c53fcc5c8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867824" name="af7b45d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260950" name="af7b45d0-2cf4-11f1-9746-e5c53fcc5c8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278627" name="b2fdb5d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782832" name="b2fdb5d0-2cf4-11f1-9746-e5c53fcc5c8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418465" name="10b8209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673384" name="10b82090-2cf8-11f1-9746-e5c53fcc5c8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761494" name="14f4dfe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669749" name="14f4dfe0-2cf8-11f1-9746-e5c53fcc5c8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927559" name="294008d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343970" name="294008d0-2cf8-11f1-9746-e5c53fcc5c8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76481" name="2f68b9a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882067" name="2f68b9a0-2cf8-11f1-9746-e5c53fcc5c8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175365" name="42cf9d1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286635" name="42cf9d10-2cf8-11f1-9746-e5c53fcc5c8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121552" name="47d1a83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206842" name="47d1a830-2cf8-11f1-9746-e5c53fcc5c8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613281" name="552a8ec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040638" name="552a8ec0-2cf8-11f1-9746-e5c53fcc5c8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106280" name="5d64ba7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285462" name="5d64ba70-2cf8-11f1-9746-e5c53fcc5c8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128760" name="a194a16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451946" name="a194a160-2cf8-11f1-9746-e5c53fcc5c8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920811" name="a561aef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87662" name="a561aef0-2cf8-11f1-9746-e5c53fcc5c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251282" name="b7c7c43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160451" name="b7c7c430-2cf8-11f1-9746-e5c53fcc5c8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312795" name="bb8ede5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699036" name="bb8ede50-2cf8-11f1-9746-e5c53fcc5c8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737040" name="6b1a4a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462313" name="6b1a4a80-2cf9-11f1-9746-e5c53fcc5c8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158678" name="7106b5a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24489" name="7106b5a0-2cf9-11f1-9746-e5c53fcc5c8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408258" name="837a86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372658" name="837a8680-2cf9-11f1-9746-e5c53fcc5c8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519743" name="8a0358b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942724" name="8a0358b0-2cf9-11f1-9746-e5c53fcc5c8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574677" name="9c5b3d2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511927" name="9c5b3d20-2cf9-11f1-9746-e5c53fcc5c8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461565" name="a060239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329439" name="a0602390-2cf9-11f1-9746-e5c53fcc5c8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163945" name="06c3d6e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291384" name="06c3d6e0-2cfa-11f1-9746-e5c53fcc5c8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645981" name="0b53230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423079" name="0b532300-2cfa-11f1-9746-e5c53fcc5c8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18913" name="93f5ed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409709" name="93f5ed50-2cfa-11f1-9746-e5c53fcc5c8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799699" name="9773a26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492638" name="9773a260-2cfa-11f1-9746-e5c53fcc5c8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009940" name="ab33a2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417194" name="ab33a250-2cfa-11f1-9746-e5c53fcc5c8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385374" name="c2e59cf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600726" name="c2e59cf0-2cfa-11f1-9746-e5c53fcc5c8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Ferdinand-Hodler-Strasse 41, 8049 Zürich</w:t>
          </w:r>
        </w:p>
        <w:p>
          <w:pPr>
            <w:spacing w:before="0" w:after="0"/>
          </w:pPr>
          <w:r>
            <w:t>827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