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Haldenstrasse 26, 9327 Tübach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6744173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6187715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