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r="http://schemas.openxmlformats.org/officeDocument/2006/relationships" xmlns:w="http://schemas.openxmlformats.org/wordprocessingml/2006/main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380399" name="b74f9d30-28f6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368718" name="b74f9d30-28f6-11f1-a438-65d8134f731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8882635" name="bda92200-28f6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656315" name="bda92200-28f6-11f1-a438-65d8134f731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3648796" name="70956c7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769726" name="70956c70-28f7-11f1-a438-65d8134f731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26380" name="74a687e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225479" name="74a687e0-28f7-11f1-a438-65d8134f731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350858" name="9cdfc5a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543691" name="9cdfc5a0-28f7-11f1-a438-65d8134f731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691449" name="a258123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220225" name="a2581230-28f7-11f1-a438-65d8134f731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737853" name="f6315f6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832635" name="f6315f60-28f7-11f1-a438-65d8134f731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885016" name="fce6239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427185" name="fce62390-28f7-11f1-a438-65d8134f731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5108089" name="3f83190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810578" name="3f831900-28f9-11f1-a438-65d8134f731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637281" name="4c30564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34223" name="4c305640-28f9-11f1-a438-65d8134f731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Kleber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326967" name="b04c3c7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414679" name="b04c3c70-28f9-11f1-a438-65d8134f731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770822" name="b90de7a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685685" name="b90de7a0-28f9-11f1-a438-65d8134f731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9353265" name="d869dbe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474561" name="d869dbe0-28f9-11f1-a438-65d8134f731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514770" name="dd1fc2d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068448" name="dd1fc2d0-28f9-11f1-a438-65d8134f73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784028" name="75a74eb0-28fa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224638" name="75a74eb0-28fa-11f1-a438-65d8134f731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252335" name="7b042400-28fa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385155" name="7b042400-28fa-11f1-a438-65d8134f731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51606" name="680a64d0-28fb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02593" name="680a64d0-28fb-11f1-a438-65d8134f731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933890" name="6ed04000-28fb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943656" name="6ed04000-28fb-11f1-a438-65d8134f731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554485" name="7f5ac20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494054" name="7f5ac200-28fc-11f1-a438-65d8134f731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622641" name="8345b7d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006756" name="8345b7d0-28fc-11f1-a438-65d8134f731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290719" name="a8a3c21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594210" name="a8a3c210-28fc-11f1-a438-65d8134f731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79684" name="abf8b97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187734" name="abf8b970-28fc-11f1-a438-65d8134f731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627448" name="c0e8d4f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256268" name="c0e8d4f0-28fc-11f1-a438-65d8134f731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6952553" name="c9aace4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210300" name="c9aace40-28fc-11f1-a438-65d8134f731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648661" name="5c2a77c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043041" name="5c2a77c0-28fd-11f1-a438-65d8134f73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8896658" name="620c348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506417" name="620c3480-28fd-11f1-a438-65d8134f731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338639" name="78f4768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148793" name="78f47680-28fd-11f1-a438-65d8134f731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987833" name="7db8402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737415" name="7db84020-28fd-11f1-a438-65d8134f731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6802259" name="59ad2640-28fe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430308" name="59ad2640-28fe-11f1-a438-65d8134f731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032963" name="a07a7460-28fe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993789" name="a07a7460-28fe-11f1-a438-65d8134f731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287575" name="faa270f0-28fe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001088" name="faa270f0-28fe-11f1-a438-65d8134f731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928322" name="0134b90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008797" name="0134b900-28ff-11f1-a438-65d8134f731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156199" name="13605d5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113947" name="13605d50-28ff-11f1-a438-65d8134f731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791829" name="17bd27c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673909" name="17bd27c0-28ff-11f1-a438-65d8134f731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915997" name="7eb1a96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811455" name="7eb1a960-28ff-11f1-a438-65d8134f731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6902698" name="8307960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754607" name="83079600-28ff-11f1-a438-65d8134f731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7182575" name="f2b29f4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291230" name="f2b29f40-28ff-11f1-a438-65d8134f731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8676836" name="f7325b0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38895" name="f7325b00-28ff-11f1-a438-65d8134f731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333090" name="0bb276a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077723" name="0bb276a0-2900-11f1-a438-65d8134f731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748055" name="105fd21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289545" name="105fd210-2900-11f1-a438-65d8134f731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127069" name="80c355e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296371" name="80c355e0-2900-11f1-a438-65d8134f731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629744" name="83e2221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487485" name="83e22210-2900-11f1-a438-65d8134f731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2051544" name="9a1b867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324166" name="9a1b8670-2900-11f1-a438-65d8134f731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089842" name="9f3d75a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795472" name="9f3d75a0-2900-11f1-a438-65d8134f7317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780531" name="97164040-2901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472006" name="97164040-2901-11f1-a438-65d8134f731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9634395" name="9aa55a70-2901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95464" name="9aa55a70-2901-11f1-a438-65d8134f731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430883" name="7d5e6e10-2902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930811" name="7d5e6e10-2902-11f1-a438-65d8134f731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570853" name="826c6010-2902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557572" name="826c6010-2902-11f1-a438-65d8134f731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881351" name="75e6e990-291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454960" name="75e6e990-2917-11f1-a438-65d8134f731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519272" name="7fb570e0-291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408181" name="7fb570e0-2917-11f1-a438-65d8134f731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528281" name="041eb03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974525" name="041eb030-2918-11f1-a438-65d8134f731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743965" name="07fdbf2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587196" name="07fdbf20-2918-11f1-a438-65d8134f731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9948544" name="38beac5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617010" name="38beac50-2918-11f1-a438-65d8134f7317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627581" name="436a744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102850" name="436a7440-2918-11f1-a438-65d8134f731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r="http://schemas.openxmlformats.org/officeDocument/2006/relationships" xmlns:w="http://schemas.openxmlformats.org/wordprocessingml/2006/main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r="http://schemas.openxmlformats.org/officeDocument/2006/relationships" xmlns:w="http://schemas.openxmlformats.org/wordprocessingml/2006/main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Haldenstrasse 26, 9327 Tübach</w:t>
          </w:r>
        </w:p>
        <w:p>
          <w:pPr>
            <w:spacing w:before="0" w:after="0"/>
          </w:pPr>
          <w:r>
            <w:t>808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r="http://schemas.openxmlformats.org/officeDocument/2006/relationships" xmlns:w="http://schemas.openxmlformats.org/wordprocessingml/2006/main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r="http://schemas.openxmlformats.org/officeDocument/2006/relationships" xmlns:w="http://schemas.openxmlformats.org/wordprocessingml/2006/main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