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mc="http://schemas.openxmlformats.org/markup-compatibility/2006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 Via Patocchi 94, 6644 Orselina, Schweiz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819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9850043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55793913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mc="http://schemas.openxmlformats.org/markup-compatibility/2006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mc="http://schemas.openxmlformats.org/markup-compatibility/2006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