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5168256" name="a9492680-2cf1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699588" name="a9492680-2cf1-11f1-acaa-a59ec85b4a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2592715" name="adc42750-2cf1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1426086" name="adc42750-2cf1-11f1-acaa-a59ec85b4a9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0973337" name="e6a130e0-2cf1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061326" name="e6a130e0-2cf1-11f1-acaa-a59ec85b4a9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7090265" name="f5335ac0-2cf1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1060553" name="f5335ac0-2cf1-11f1-acaa-a59ec85b4a9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3202623" name="0ec9ccd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119896" name="0ec9ccd0-2cf2-11f1-acaa-a59ec85b4a9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5034731" name="15eae76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6201917" name="15eae760-2cf2-11f1-acaa-a59ec85b4a9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1942547" name="2cf61ab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4113402" name="2cf61ab0-2cf2-11f1-acaa-a59ec85b4a9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2976862" name="3568e29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0279786" name="3568e290-2cf2-11f1-acaa-a59ec85b4a9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9840974" name="69aa43f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237758" name="69aa43f0-2cf2-11f1-acaa-a59ec85b4a9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1110942" name="5de9146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049272" name="5de91460-2cf2-11f1-acaa-a59ec85b4a9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4530230" name="7afbdbf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5389483" name="7afbdbf0-2cf2-11f1-acaa-a59ec85b4a9f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7654629" name="82593c3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2661742" name="82593c30-2cf2-11f1-acaa-a59ec85b4a9f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854381" name="8e406a5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743152" name="8e406a50-2cf2-11f1-acaa-a59ec85b4a9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5925025" name="94eb919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9334508" name="94eb9190-2cf2-11f1-acaa-a59ec85b4a9f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4154596" name="b7444b1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1121194" name="b7444b10-2cf2-11f1-acaa-a59ec85b4a9f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9574644" name="c456168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997057" name="c4561680-2cf2-11f1-acaa-a59ec85b4a9f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6922028" name="d2d099b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0926226" name="d2d099b0-2cf2-11f1-acaa-a59ec85b4a9f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1902293" name="dce7c2c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5124010" name="dce7c2c0-2cf2-11f1-acaa-a59ec85b4a9f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0648173" name="f8c824d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6143430" name="f8c824d0-2cf2-11f1-acaa-a59ec85b4a9f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5044308" name="fd2d2ca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6286568" name="fd2d2ca0-2cf2-11f1-acaa-a59ec85b4a9f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