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Schlake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Schalchenstrasse 4, 8330 Pfäffikon</w:t>
          </w:r>
        </w:p>
        <w:p>
          <w:pPr>
            <w:spacing w:before="0" w:after="0"/>
          </w:pPr>
          <w:r>
            <w:t>820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