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Schalchenstrasse 4, 8330 Pfäffikon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4156142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44899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