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Kamin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911963" name="9b06cd5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6479927" name="9b06cd50-2cd0-11f1-9746-e5c53fcc5c8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0521573" name="9e91a1c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2818841" name="9e91a1c0-2cd0-11f1-9746-e5c53fcc5c8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1390332" name="b4974bf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4536106" name="b4974bf0-2cd0-11f1-9746-e5c53fcc5c8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1892877" name="b98bc28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0132189" name="b98bc280-2cd0-11f1-9746-e5c53fcc5c8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2273212" name="d0618df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4864387" name="d0618df0-2cd0-11f1-9746-e5c53fcc5c8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263035" name="d44afd2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9081208" name="d44afd20-2cd0-11f1-9746-e5c53fcc5c8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Schlake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699019" name="ee7809e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3014946" name="ee7809e0-2cd0-11f1-9746-e5c53fcc5c8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2697614" name="f3ba2b4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2798586" name="f3ba2b40-2cd0-11f1-9746-e5c53fcc5c8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Schalchenstrasse 4, 8330 Pfäffikon</w:t>
          </w:r>
        </w:p>
        <w:p>
          <w:pPr>
            <w:spacing w:before="0" w:after="0"/>
          </w:pPr>
          <w:r>
            <w:t>820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