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140, Zürich </w:t>
          </w:r>
        </w:p>
        <w:p>
          <w:pPr>
            <w:spacing w:before="0" w:after="0"/>
          </w:pPr>
          <w:r>
            <w:t>82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