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Hönggerstrasse 140, Zürich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829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56717965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2227321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