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140, Zürich </w:t>
          </w:r>
        </w:p>
        <w:p>
          <w:pPr>
            <w:spacing w:before="0" w:after="0"/>
          </w:pPr>
          <w:r>
            <w:t>8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