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2+3OG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9724283" name="02c9812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2595426" name="02c98120-2ce1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4698028" name="07ca53c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004168" name="07ca53c0-2ce1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2+3OG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5398314" name="1e89d81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1952876" name="1e89d810-2ce1-11f1-9746-e5c53fcc5c8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1888248" name="2bc572a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224301" name="2bc572a0-2ce1-11f1-9746-e5c53fcc5c8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2+3 OG </w:t>
            </w:r>
          </w:p>
          <w:p>
            <w:pPr>
              <w:spacing w:before="0" w:after="0"/>
            </w:pPr>
            <w:r>
              <w:t>Wand +Sockel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0282317" name="f66628b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780425" name="f66628b0-2ce1-11f1-9746-e5c53fcc5c8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6610045" name="fc45747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643916" name="fc457470-2ce1-11f1-9746-e5c53fcc5c8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2+3 OG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0509235" name="1c72e980-2ce2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5011963" name="1c72e980-2ce2-11f1-9746-e5c53fcc5c8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2967949" name="200ab640-2ce2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105881" name="200ab640-2ce2-11f1-9746-e5c53fcc5c8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2+3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7676562" name="2eca58c0-2ce2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695236" name="2eca58c0-2ce2-11f1-9746-e5c53fcc5c8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6492247" name="3423aba0-2ce2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28671" name="3423aba0-2ce2-11f1-9746-e5c53fcc5c8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140, Zürich </w:t>
          </w:r>
        </w:p>
        <w:p>
          <w:pPr>
            <w:spacing w:before="0" w:after="0"/>
          </w:pPr>
          <w:r>
            <w:t>829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