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Juchstrasse 41, 9548 Matzingen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824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4506873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3728841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