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Juchstrasse 41, 9548 Matzingen</w:t>
          </w:r>
        </w:p>
        <w:p>
          <w:pPr>
            <w:spacing w:before="0" w:after="0"/>
          </w:pPr>
          <w:r>
            <w:t>824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