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303417" name="81d5fd7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062333" name="81d5fd70-2847-11f1-854f-b7d404d48e4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9220870" name="87506c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453801" name="87506ce0-2847-11f1-854f-b7d404d48e4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6001219" name="98525e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7409307" name="98525e40-2847-11f1-854f-b7d404d48e4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680280" name="9b55da4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474429" name="9b55da40-2847-11f1-854f-b7d404d48e4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044402" name="afa03fe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309652" name="afa03fe0-2847-11f1-854f-b7d404d48e4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796107" name="b3312ed0-2847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524338" name="b3312ed0-2847-11f1-854f-b7d404d48e4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707080" name="0be0e3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195333" name="0be0e340-2848-11f1-854f-b7d404d48e4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8207674" name="125d807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171869" name="125d8070-2848-11f1-854f-b7d404d48e4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Schlafzimner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984953" name="26b7c49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661875" name="26b7c490-2848-11f1-854f-b7d404d48e4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5770470" name="2c37b2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518863" name="2c37b240-2848-11f1-854f-b7d404d48e4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9337178" name="955666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9880472" name="955666e0-2848-11f1-854f-b7d404d48e4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7617719" name="9dacf43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967022" name="9dacf430-2848-11f1-854f-b7d404d48e4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2645239" name="b2e2cb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1838" name="b2e2cb40-2848-11f1-854f-b7d404d48e4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2502945" name="b7e39de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723185" name="b7e39de0-2848-11f1-854f-b7d404d48e4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3983171" name="c398bf8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622487" name="c398bf80-2848-11f1-854f-b7d404d48e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3429282" name="c7182240-2848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68983" name="c7182240-2848-11f1-854f-b7d404d48e4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8485866" name="6c09a0d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630279" name="6c09a0d0-2849-11f1-854f-b7d404d48e4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664551" name="6f11b0b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315973" name="6f11b0b0-2849-11f1-854f-b7d404d48e4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947779" name="7bc1d42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823054" name="7bc1d420-2849-11f1-854f-b7d404d48e4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964750" name="80481f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735514" name="80481f90-2849-11f1-854f-b7d404d48e4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826657" name="8bad9a9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469414" name="8bad9a90-2849-11f1-854f-b7d404d48e4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1485703" name="91d057f0-2849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918065" name="91d057f0-2849-11f1-854f-b7d404d48e4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486537" name="7159d68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3184405" name="7159d680-284a-11f1-854f-b7d404d48e4c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317523" name="74b0c9b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007187" name="74b0c9b0-284a-11f1-854f-b7d404d48e4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8205117" name="86e065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0951711" name="86e065a0-284a-11f1-854f-b7d404d48e4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5268719" name="8bd0967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78358" name="8bd09670-284a-11f1-854f-b7d404d48e4c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141431" name="a39ccfd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6299596" name="a39ccfd0-284a-11f1-854f-b7d404d48e4c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8042122" name="a69660c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449525" name="a69660c0-284a-11f1-854f-b7d404d48e4c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2815602" name="b937f86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979217" name="b937f860-284a-11f1-854f-b7d404d48e4c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095153" name="bd91dca0-284a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642573" name="bd91dca0-284a-11f1-854f-b7d404d48e4c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815521" name="227aaf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07134" name="227aafc0-284b-11f1-854f-b7d404d48e4c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653899" name="27885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275442" name="278853a0-284b-11f1-854f-b7d404d48e4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/ Heizraum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329411" name="67c5a3a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560451" name="67c5a3a0-284b-11f1-854f-b7d404d48e4c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3079040" name="6c1a57c0-284b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2323372" name="6c1a57c0-284b-11f1-854f-b7d404d48e4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046030" name="582f0ca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06272" name="582f0ca0-284c-11f1-854f-b7d404d48e4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180150" name="5cd75f00-284c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7800017" name="5cd75f00-284c-11f1-854f-b7d404d48e4c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6942088" name="0f5927d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437799" name="0f5927d0-284d-11f1-854f-b7d404d48e4c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276275" name="126a11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361792" name="126a1150-284d-11f1-854f-b7d404d48e4c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882357" name="630c285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740656" name="630c2850-284d-11f1-854f-b7d404d48e4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4037414" name="68348020-284d-11f1-854f-b7d404d48e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194999" name="68348020-284d-11f1-854f-b7d404d48e4c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Juchstrasse 41, 9548 Matzingen</w:t>
          </w:r>
        </w:p>
        <w:p>
          <w:pPr>
            <w:spacing w:before="0" w:after="0"/>
          </w:pPr>
          <w:r>
            <w:t>824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footer.xml" Type="http://schemas.openxmlformats.org/officeDocument/2006/relationships/footer" Id="rId4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