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Bellinzona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821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34626553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1782463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