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Nelkenstrasse 10, 9220 Bischofszell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772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85587455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44168712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