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3373158" name="f804d02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853273" name="f804d020-1d20-11f1-a92b-93134fd460b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9389354" name="fe9ae8c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699133" name="fe9ae8c0-1d20-11f1-a92b-93134fd460b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53515" name="75bad1e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683768" name="75bad1e0-1d21-11f1-a92b-93134fd460b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646669" name="7a1d1a9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496319" name="7a1d1a90-1d21-11f1-a92b-93134fd460b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389735" name="d7b4c27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199779" name="d7b4c270-1d21-11f1-a92b-93134fd460b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705134" name="daf372b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45971" name="daf372b0-1d21-11f1-a92b-93134fd460b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2458144" name="e38f02d0-1d22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42768" name="e38f02d0-1d22-11f1-a92b-93134fd460b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4371446" name="e9bd31e0-1d22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665526" name="e9bd31e0-1d22-11f1-a92b-93134fd460b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3715162" name="d3f18e00-1d23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165140" name="d3f18e00-1d23-11f1-a92b-93134fd460b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688433" name="d76fdf50-1d23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428488" name="d76fdf50-1d23-11f1-a92b-93134fd460b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5164810" name="4cf8fbd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351695" name="4cf8fbd0-1d24-11f1-a92b-93134fd460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600689" name="50c67e9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103747" name="50c67e90-1d24-11f1-a92b-93134fd460b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7341481" name="65abebb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493557" name="65abebb0-1d24-11f1-a92b-93134fd460b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626899" name="6afba1a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23992" name="6afba1a0-1d24-11f1-a92b-93134fd460b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307397" name="9031b18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131641" name="9031b180-1d24-11f1-a92b-93134fd460b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790681" name="95b9dc9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90088" name="95b9dc90-1d24-11f1-a92b-93134fd460b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65137" name="05ce7d10-1d25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692760" name="05ce7d10-1d25-11f1-a92b-93134fd460b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046774" name="0a02ff00-1d25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566811" name="0a02ff00-1d25-11f1-a92b-93134fd460b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9487261" name="727fb1d0-1d26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780671" name="727fb1d0-1d26-11f1-a92b-93134fd460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2087657" name="818b7880-1d26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441249" name="818b7880-1d26-11f1-a92b-93134fd460b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1117568" name="10ba977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900441" name="10ba9770-1d27-11f1-a92b-93134fd460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1173185" name="147c0c4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139331" name="147c0c40-1d27-11f1-a92b-93134fd460b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50385" name="21734ad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724473" name="21734ad0-1d27-11f1-a92b-93134fd460b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8666302" name="25ca48e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098789" name="25ca48e0-1d27-11f1-a92b-93134fd460b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355030" name="3c81735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302241" name="3c817350-1d28-11f1-a92b-93134fd460b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8872152" name="b9f8e57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350810" name="b9f8e570-1d28-11f1-a92b-93134fd460b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0219507" name="69fcb5f0-1d29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951917" name="69fcb5f0-1d29-11f1-a92b-93134fd460b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733401" name="6fafe8a0-1d29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895460" name="6fafe8a0-1d29-11f1-a92b-93134fd460b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074468" name="79e10ce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676959" name="79e10ce0-1d2a-11f1-a92b-93134fd460b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381413" name="8186c0c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529031" name="8186c0c0-1d2a-11f1-a92b-93134fd460b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982758" name="b55fc36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747912" name="b55fc360-1d2a-11f1-a92b-93134fd460b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0443994" name="bb26f34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900488" name="bb26f340-1d2a-11f1-a92b-93134fd460b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8621903" name="d9bb4f90-21fd-11f1-b32f-3f3a1fee90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96495" name="d9bb4f90-21fd-11f1-b32f-3f3a1fee90a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107282" name="de05a370-21fd-11f1-b32f-3f3a1fee90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893959" name="de05a370-21fd-11f1-b32f-3f3a1fee90a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Nelkenstrasse 10, 9220 Bischofszell</w:t>
          </w:r>
        </w:p>
        <w:p>
          <w:pPr>
            <w:spacing w:before="0" w:after="0"/>
          </w:pPr>
          <w:r>
            <w:t>772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