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Kilchbergstrasse 122, 8038 Zürich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826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24303963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37558010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