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288593" name="8be24ec0-2c31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17686" name="8be24ec0-2c31-11f1-8a32-19fc790831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188651" name="9596be60-2c31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08035" name="9596be60-2c31-11f1-8a32-19fc790831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407120" name="ac4838f0-2c31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419710" name="ac4838f0-2c31-11f1-8a32-19fc790831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01865" name="b2ec8260-2c31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412936" name="b2ec8260-2c31-11f1-8a32-19fc7908313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378048" name="041be54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624126" name="041be540-2c32-11f1-8a32-19fc7908313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945672" name="0866121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154902" name="08661210-2c32-11f1-8a32-19fc7908313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685687" name="4016346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44269" name="40163460-2c32-11f1-8a32-19fc7908313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293720" name="44f3526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9044" name="44f35260-2c32-11f1-8a32-19fc7908313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915510" name="b630946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94997" name="b6309460-2c32-11f1-8a32-19fc7908313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909309" name="ba27982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430654" name="ba279820-2c32-11f1-8a32-19fc790831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351107" name="ca70c0d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588791" name="ca70c0d0-2c32-11f1-8a32-19fc790831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186800" name="cf8b35f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968121" name="cf8b35f0-2c32-11f1-8a32-19fc7908313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588372" name="ec1b11e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598044" name="ec1b11e0-2c32-11f1-8a32-19fc7908313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51203" name="efaa5320-2c32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72081" name="efaa5320-2c32-11f1-8a32-19fc7908313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917543" name="4dab4420-2c33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376025" name="4dab4420-2c33-11f1-8a32-19fc7908313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894306" name="51e03b40-2c33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170145" name="51e03b40-2c33-11f1-8a32-19fc7908313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040751" name="a68f00e0-2c33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366173" name="a68f00e0-2c33-11f1-8a32-19fc790831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164373" name="abb535d0-2c33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203069" name="abb535d0-2c33-11f1-8a32-19fc7908313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824744" name="0244a250-2c34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54075" name="0244a250-2c34-11f1-8a32-19fc7908313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404642" name="098097e0-2c34-11f1-8a32-19fc79083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507503" name="098097e0-2c34-11f1-8a32-19fc7908313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Kilchbergstrasse 122, 8038 Zürich</w:t>
          </w:r>
        </w:p>
        <w:p>
          <w:pPr>
            <w:spacing w:before="0" w:after="0"/>
          </w:pPr>
          <w:r>
            <w:t>826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