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Maienholz 10, 5018 Erlinsbach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221131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26383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