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1096209" name="23b393b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076456" name="23b393b0-2c16-11f1-b6e1-9dc360cfc4d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737561" name="295fe8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525256" name="295fe890-2c16-11f1-b6e1-9dc360cfc4d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630039" name="3ff7999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081449" name="3ff79990-2c16-11f1-b6e1-9dc360cfc4d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5347890" name="456dea5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45057" name="456dea50-2c16-11f1-b6e1-9dc360cfc4d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968157" name="51ea057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207577" name="51ea0570-2c16-11f1-b6e1-9dc360cfc4d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884720" name="572d866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288390" name="572d8660-2c16-11f1-b6e1-9dc360cfc4d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591106" name="65b724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670082" name="65b724c0-2c16-11f1-b6e1-9dc360cfc4d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221154" name="6d02f8d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758567" name="6d02f8d0-2c16-11f1-b6e1-9dc360cfc4d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273886" name="8cae1e8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589993" name="8cae1e80-2c16-11f1-b6e1-9dc360cfc4d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105844" name="922de52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660460" name="922de520-2c16-11f1-b6e1-9dc360cfc4d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11410" name="ad2c99c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209329" name="ad2c99c0-2c16-11f1-b6e1-9dc360cfc4d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968593" name="b310043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954577" name="b3100430-2c16-11f1-b6e1-9dc360cfc4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Esszimmer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63867" name="cba2c1e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032494" name="cba2c1e0-2c16-11f1-b6e1-9dc360cfc4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050850" name="cf562cf0-2c16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219233" name="cf562cf0-2c16-11f1-b6e1-9dc360cfc4d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121344" name="1b9119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670215" name="1b911940-2c17-11f1-b6e1-9dc360cfc4d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318835" name="21a35b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360877" name="21a35be0-2c17-11f1-b6e1-9dc360cfc4d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712075" name="c78afa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181063" name="c78afa40-2c17-11f1-b6e1-9dc360cfc4d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178423" name="cec801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373545" name="cec80140-2c17-11f1-b6e1-9dc360cfc4d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524181" name="e84baea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83904" name="e84baea0-2c17-11f1-b6e1-9dc360cfc4d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724130" name="ed452e4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79620" name="ed452e40-2c17-11f1-b6e1-9dc360cfc4d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636185" name="fca8b1e0-2c17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536156" name="fca8b1e0-2c17-11f1-b6e1-9dc360cfc4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161524" name="008a0ac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072803" name="008a0ac0-2c18-11f1-b6e1-9dc360cfc4d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873834" name="bc0f42b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44769" name="bc0f42b0-2c18-11f1-b6e1-9dc360cfc4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369622" name="c0c37bf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128089" name="c0c37bf0-2c18-11f1-b6e1-9dc360cfc4d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137376" name="d7191a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585952" name="d7191ae0-2c18-11f1-b6e1-9dc360cfc4d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342684" name="dc297de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608708" name="dc297de0-2c18-11f1-b6e1-9dc360cfc4d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7189038" name="f60cb06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345691" name="f60cb060-2c18-11f1-b6e1-9dc360cfc4d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974891" name="fc64d5a0-2c18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408614" name="fc64d5a0-2c18-11f1-b6e1-9dc360cfc4d1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595471" name="d772257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572561" name="d7722570-2c1a-11f1-b6e1-9dc360cfc4d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5689844" name="dd5d7f2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629086" name="dd5d7f20-2c1a-11f1-b6e1-9dc360cfc4d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080927" name="f14ddde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89415" name="f14ddde0-2c1a-11f1-b6e1-9dc360cfc4d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737054" name="f7e507f0-2c1a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058019" name="f7e507f0-2c1a-11f1-b6e1-9dc360cfc4d1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366918" name="2be9876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034228" name="2be98760-2c1b-11f1-b6e1-9dc360cfc4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848386" name="3a4474a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902366" name="3a4474a0-2c1b-11f1-b6e1-9dc360cfc4d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733391" name="4b6e39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892393" name="4b6e3950-2c1b-11f1-b6e1-9dc360cfc4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080272" name="4f39240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28865" name="4f392400-2c1b-11f1-b6e1-9dc360cfc4d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022039" name="8e06905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39003" name="8e069050-2c1b-11f1-b6e1-9dc360cfc4d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601807" name="93c89010-2c1b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551239" name="93c89010-2c1b-11f1-b6e1-9dc360cfc4d1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176992" name="15d6abe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892878" name="15d6abe0-2c1d-11f1-b6e1-9dc360cfc4d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433409" name="195fab9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424616" name="195fab90-2c1d-11f1-b6e1-9dc360cfc4d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Hobyraum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63589" name="5f59a42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623968" name="5f59a420-2c1d-11f1-b6e1-9dc360cfc4d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0027108" name="6476d860-2c1d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020985" name="6476d860-2c1d-11f1-b6e1-9dc360cfc4d1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010696" name="76abaf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80624" name="76abaf00-2c1e-11f1-b6e1-9dc360cfc4d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630805" name="7c6d60a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86943" name="7c6d60a0-2c1e-11f1-b6e1-9dc360cfc4d1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331911" name="8cc99c2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360169" name="8cc99c20-2c1e-11f1-b6e1-9dc360cfc4d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078416" name="9170b600-2c1e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538542" name="9170b600-2c1e-11f1-b6e1-9dc360cfc4d1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702030" name="0e8177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878127" name="0e817710-2c1f-11f1-b6e1-9dc360cfc4d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491602" name="1703cf5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7474" name="1703cf50-2c1f-11f1-b6e1-9dc360cfc4d1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899525" name="4df07a9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20164" name="4df07a90-2c1f-11f1-b6e1-9dc360cfc4d1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370527" name="51bac90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970361" name="51bac900-2c1f-11f1-b6e1-9dc360cfc4d1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64586" name="d28e858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75895" name="d28e8580-2c1f-11f1-b6e1-9dc360cfc4d1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865184" name="d56ec21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11659" name="d56ec210-2c1f-11f1-b6e1-9dc360cfc4d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32058" name="ed8c01a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623241" name="ed8c01a0-2c1f-11f1-b6e1-9dc360cfc4d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3072548" name="fe917570-2c1f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435527" name="fe917570-2c1f-11f1-b6e1-9dc360cfc4d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716584" name="fdc52f50-2c20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756574" name="fdc52f50-2c20-11f1-b6e1-9dc360cfc4d1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278023" name="029a5e1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631595" name="029a5e10-2c21-11f1-b6e1-9dc360cfc4d1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724048" name="114d566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433181" name="114d5660-2c21-11f1-b6e1-9dc360cfc4d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022640" name="16b3055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96351" name="16b30550-2c21-11f1-b6e1-9dc360cfc4d1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537253" name="27c0dd9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4436" name="27c0dd90-2c21-11f1-b6e1-9dc360cfc4d1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812659" name="2bd0c080-2c21-11f1-b6e1-9dc360cfc4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490671" name="2bd0c080-2c21-11f1-b6e1-9dc360cfc4d1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Maienholz 10, 5018 Erlinsbach</w:t>
          </w:r>
        </w:p>
        <w:p>
          <w:pPr>
            <w:spacing w:before="0" w:after="0"/>
          </w:pPr>
          <w:r>
            <w:t>749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