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Zürichstrasse 17, 8340 Hinwil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0314849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93500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