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950154" name="95195db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56740" name="95195db0-2823-11f1-9a03-23f89eca54d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873800" name="a0016b5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171708" name="a0016b50-2823-11f1-9a03-23f89eca54d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Dachzimner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581010" name="d69d5e8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230867" name="d69d5e80-2823-11f1-9a03-23f89eca54d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659546" name="d9d5cd3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701222" name="d9d5cd30-2823-11f1-9a03-23f89eca54d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Dachzimner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351399" name="1ccff34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718837" name="1ccff340-2824-11f1-9a03-23f89eca54d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979514" name="20b9b09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284701" name="20b9b090-2824-11f1-9a03-23f89eca54d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394641" name="7c47f3e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550565" name="7c47f3e0-2824-11f1-9a03-23f89eca54d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081389" name="7f790f9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135004" name="7f790f90-2824-11f1-9a03-23f89eca54d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514119" name="c97619d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443791" name="c97619d0-2824-11f1-9a03-23f89eca54d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171594" name="ccb5b47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942579" name="ccb5b470-2824-11f1-9a03-23f89eca54d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851137" name="e1ce187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617306" name="e1ce1870-2824-11f1-9a03-23f89eca54d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959774" name="e6b855d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749756" name="e6b855d0-2824-11f1-9a03-23f89eca54d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130860" name="4f426b9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578226" name="4f426b90-2825-11f1-9a03-23f89eca54d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993135" name="552a90f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957237" name="552a90f0-2825-11f1-9a03-23f89eca54d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223031" name="6964c9f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25936" name="6964c9f0-2825-11f1-9a03-23f89eca54d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645086" name="6c89899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689407" name="6c898990-2825-11f1-9a03-23f89eca54d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608395" name="7e260d4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223209" name="7e260d40-2825-11f1-9a03-23f89eca54d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444582" name="8131788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075122" name="81317880-2825-11f1-9a03-23f89eca54d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936407" name="dbe4770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691984" name="dbe47700-2825-11f1-9a03-23f89eca54d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892481" name="e00067e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231451" name="e00067e0-2825-11f1-9a03-23f89eca54d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739081" name="f163b32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368648" name="f163b320-2825-11f1-9a03-23f89eca54d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504617" name="f550a4c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730067" name="f550a4c0-2825-11f1-9a03-23f89eca54d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287384" name="f2cc7570-2826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723531" name="f2cc7570-2826-11f1-9a03-23f89eca54d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904636" name="f6d3a5d0-2826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977533" name="f6d3a5d0-2826-11f1-9a03-23f89eca54d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346686" name="1217c7e0-2827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560880" name="1217c7e0-2827-11f1-9a03-23f89eca54d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06424" name="199b26b0-2827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50875" name="199b26b0-2827-11f1-9a03-23f89eca54d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596163" name="36766e1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581084" name="36766e10-2828-11f1-9a03-23f89eca54d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776614" name="392ba30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563149" name="392ba300-2828-11f1-9a03-23f89eca54d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838581" name="b581c6a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731272" name="b581c6a0-2828-11f1-9a03-23f89eca54d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309652" name="bffbf74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291624" name="bffbf740-2828-11f1-9a03-23f89eca54d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482932" name="6e10de20-282b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028266" name="6e10de20-282b-11f1-9a03-23f89eca54d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120058" name="71ec91b0-282b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818095" name="71ec91b0-282b-11f1-9a03-23f89eca54d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530537" name="40387570-282c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714947" name="40387570-282c-11f1-9a03-23f89eca54d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320830" name="45a0bc70-282c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650609" name="45a0bc70-282c-11f1-9a03-23f89eca54d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963735" name="72d33640-282d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251588" name="72d33640-282d-11f1-9a03-23f89eca54d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320019" name="7d48fa10-282d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826366" name="7d48fa10-282d-11f1-9a03-23f89eca54d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Zürichstrasse 17, 8340 Hinwil</w:t>
          </w:r>
        </w:p>
        <w:p>
          <w:pPr>
            <w:spacing w:before="0" w:after="0"/>
          </w:pPr>
          <w:r>
            <w:t>823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